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E53" w:rsidRPr="0061799E" w:rsidRDefault="0061799E" w:rsidP="00A01AEF">
      <w:pPr>
        <w:pStyle w:val="Nagwek1"/>
        <w:jc w:val="center"/>
        <w:rPr>
          <w:lang w:val="pl-PL"/>
        </w:rPr>
      </w:pPr>
      <w:r w:rsidRPr="0061799E">
        <w:rPr>
          <w:lang w:val="pl-PL"/>
        </w:rPr>
        <w:t>REGULAMIN</w:t>
      </w:r>
    </w:p>
    <w:p w:rsidR="00480E53" w:rsidRPr="0061799E" w:rsidRDefault="0061799E" w:rsidP="00A01AEF">
      <w:pPr>
        <w:pStyle w:val="Nagwek2"/>
        <w:jc w:val="center"/>
        <w:rPr>
          <w:lang w:val="pl-PL"/>
        </w:rPr>
      </w:pPr>
      <w:r w:rsidRPr="0061799E">
        <w:rPr>
          <w:lang w:val="pl-PL"/>
        </w:rPr>
        <w:t>BIEG „PAMIĘĆ DLA BOHATERÓW</w:t>
      </w:r>
      <w:r w:rsidR="00ED4410">
        <w:rPr>
          <w:lang w:val="pl-PL"/>
        </w:rPr>
        <w:t>-SERCE DLA MAKSIA</w:t>
      </w:r>
      <w:r w:rsidRPr="0061799E">
        <w:rPr>
          <w:lang w:val="pl-PL"/>
        </w:rPr>
        <w:t>”</w:t>
      </w:r>
    </w:p>
    <w:p w:rsidR="00480E53" w:rsidRPr="00602D84" w:rsidRDefault="0061799E" w:rsidP="00A01AEF">
      <w:pPr>
        <w:jc w:val="center"/>
        <w:rPr>
          <w:lang w:val="pl-PL"/>
        </w:rPr>
      </w:pPr>
      <w:r w:rsidRPr="00602D84">
        <w:rPr>
          <w:lang w:val="pl-PL"/>
        </w:rPr>
        <w:t xml:space="preserve">LESKO </w:t>
      </w:r>
      <w:r w:rsidR="002C29B9">
        <w:rPr>
          <w:lang w:val="pl-PL"/>
        </w:rPr>
        <w:t xml:space="preserve">22 marca </w:t>
      </w:r>
      <w:r w:rsidRPr="00602D84">
        <w:rPr>
          <w:lang w:val="pl-PL"/>
        </w:rPr>
        <w:t>2026</w:t>
      </w:r>
      <w:r w:rsidRPr="00602D84">
        <w:rPr>
          <w:lang w:val="pl-PL"/>
        </w:rPr>
        <w:br/>
      </w:r>
    </w:p>
    <w:p w:rsidR="00480E53" w:rsidRPr="00602D84" w:rsidRDefault="0061799E">
      <w:pPr>
        <w:pStyle w:val="Nagwek2"/>
        <w:rPr>
          <w:lang w:val="pl-PL"/>
        </w:rPr>
      </w:pPr>
      <w:r w:rsidRPr="00602D84">
        <w:rPr>
          <w:lang w:val="pl-PL"/>
        </w:rPr>
        <w:t>1. ORGANIZATOR</w:t>
      </w:r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t>Organizator</w:t>
      </w:r>
      <w:proofErr w:type="gramStart"/>
      <w:r w:rsidRPr="0061799E">
        <w:rPr>
          <w:lang w:val="pl-PL"/>
        </w:rPr>
        <w:t>:</w:t>
      </w:r>
      <w:r w:rsidRPr="0061799E">
        <w:rPr>
          <w:lang w:val="pl-PL"/>
        </w:rPr>
        <w:br/>
        <w:t>Powiat</w:t>
      </w:r>
      <w:proofErr w:type="gramEnd"/>
      <w:r w:rsidRPr="0061799E">
        <w:rPr>
          <w:lang w:val="pl-PL"/>
        </w:rPr>
        <w:t xml:space="preserve"> Leski – Starostwo Powiatowe w Lesku</w:t>
      </w:r>
      <w:r w:rsidRPr="0061799E">
        <w:rPr>
          <w:lang w:val="pl-PL"/>
        </w:rPr>
        <w:br/>
        <w:t>ul. Rynek 1, 38-600 Lesko</w:t>
      </w:r>
      <w:r w:rsidRPr="0061799E">
        <w:rPr>
          <w:lang w:val="pl-PL"/>
        </w:rPr>
        <w:br/>
      </w:r>
      <w:r w:rsidRPr="0061799E">
        <w:rPr>
          <w:lang w:val="pl-PL"/>
        </w:rPr>
        <w:br/>
        <w:t>Współorganizator:</w:t>
      </w:r>
      <w:r w:rsidRPr="0061799E">
        <w:rPr>
          <w:lang w:val="pl-PL"/>
        </w:rPr>
        <w:br/>
        <w:t xml:space="preserve">Stowarzyszenie </w:t>
      </w:r>
      <w:proofErr w:type="spellStart"/>
      <w:r w:rsidRPr="0061799E">
        <w:rPr>
          <w:lang w:val="pl-PL"/>
        </w:rPr>
        <w:t>SanOK</w:t>
      </w:r>
      <w:proofErr w:type="spellEnd"/>
      <w:r w:rsidRPr="0061799E">
        <w:rPr>
          <w:lang w:val="pl-PL"/>
        </w:rPr>
        <w:t xml:space="preserve"> Biega</w:t>
      </w:r>
      <w:r w:rsidRPr="0061799E">
        <w:rPr>
          <w:lang w:val="pl-PL"/>
        </w:rPr>
        <w:br/>
        <w:t>ul. Przemyska 70, 38-500 Sanok</w:t>
      </w:r>
      <w:r w:rsidRPr="0061799E">
        <w:rPr>
          <w:lang w:val="pl-PL"/>
        </w:rPr>
        <w:br/>
      </w:r>
      <w:r w:rsidRPr="0061799E">
        <w:rPr>
          <w:lang w:val="pl-PL"/>
        </w:rPr>
        <w:br/>
        <w:t>Kontakt</w:t>
      </w:r>
      <w:proofErr w:type="gramStart"/>
      <w:r w:rsidRPr="0061799E">
        <w:rPr>
          <w:lang w:val="pl-PL"/>
        </w:rPr>
        <w:t>:</w:t>
      </w:r>
      <w:r w:rsidRPr="0061799E">
        <w:rPr>
          <w:lang w:val="pl-PL"/>
        </w:rPr>
        <w:br/>
        <w:t>tel</w:t>
      </w:r>
      <w:proofErr w:type="gramEnd"/>
      <w:r w:rsidRPr="0061799E">
        <w:rPr>
          <w:lang w:val="pl-PL"/>
        </w:rPr>
        <w:t>. 785-685-484</w:t>
      </w:r>
      <w:r w:rsidRPr="0061799E">
        <w:rPr>
          <w:lang w:val="pl-PL"/>
        </w:rPr>
        <w:br/>
        <w:t>e-mail: d.</w:t>
      </w:r>
      <w:proofErr w:type="gramStart"/>
      <w:r w:rsidRPr="0061799E">
        <w:rPr>
          <w:lang w:val="pl-PL"/>
        </w:rPr>
        <w:t>ksiazek</w:t>
      </w:r>
      <w:proofErr w:type="gramEnd"/>
      <w:r w:rsidRPr="0061799E">
        <w:rPr>
          <w:lang w:val="pl-PL"/>
        </w:rPr>
        <w:t>@powiat-leski.</w:t>
      </w:r>
      <w:proofErr w:type="gramStart"/>
      <w:r w:rsidRPr="0061799E">
        <w:rPr>
          <w:lang w:val="pl-PL"/>
        </w:rPr>
        <w:t>pl</w:t>
      </w:r>
      <w:proofErr w:type="gramEnd"/>
      <w:r w:rsidRPr="0061799E">
        <w:rPr>
          <w:lang w:val="pl-PL"/>
        </w:rPr>
        <w:br/>
        <w:t>www.</w:t>
      </w:r>
      <w:proofErr w:type="gramStart"/>
      <w:r w:rsidRPr="0061799E">
        <w:rPr>
          <w:lang w:val="pl-PL"/>
        </w:rPr>
        <w:t>powiat-leski</w:t>
      </w:r>
      <w:proofErr w:type="gramEnd"/>
      <w:r w:rsidRPr="0061799E">
        <w:rPr>
          <w:lang w:val="pl-PL"/>
        </w:rPr>
        <w:t>.</w:t>
      </w:r>
      <w:proofErr w:type="gramStart"/>
      <w:r w:rsidRPr="0061799E">
        <w:rPr>
          <w:lang w:val="pl-PL"/>
        </w:rPr>
        <w:t>pl</w:t>
      </w:r>
      <w:proofErr w:type="gramEnd"/>
    </w:p>
    <w:p w:rsidR="00480E53" w:rsidRPr="0061799E" w:rsidRDefault="0061799E">
      <w:pPr>
        <w:pStyle w:val="Nagwek2"/>
        <w:rPr>
          <w:lang w:val="pl-PL"/>
        </w:rPr>
      </w:pPr>
      <w:r w:rsidRPr="0061799E">
        <w:rPr>
          <w:lang w:val="pl-PL"/>
        </w:rPr>
        <w:t>2. CEL IMPREZY</w:t>
      </w:r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t>• Upamiętnienie Żołnierzy Wyklętych.</w:t>
      </w:r>
      <w:r w:rsidRPr="0061799E">
        <w:rPr>
          <w:lang w:val="pl-PL"/>
        </w:rPr>
        <w:br/>
        <w:t>• Promocja aktywności fizycznej i zdrowego stylu życia.</w:t>
      </w:r>
      <w:r w:rsidRPr="0061799E">
        <w:rPr>
          <w:lang w:val="pl-PL"/>
        </w:rPr>
        <w:br/>
        <w:t>• Integracja społeczności lokalnej.</w:t>
      </w:r>
      <w:r w:rsidRPr="0061799E">
        <w:rPr>
          <w:lang w:val="pl-PL"/>
        </w:rPr>
        <w:br/>
        <w:t xml:space="preserve">• Wsparcie leczenia </w:t>
      </w:r>
      <w:proofErr w:type="spellStart"/>
      <w:r w:rsidRPr="0061799E">
        <w:rPr>
          <w:lang w:val="pl-PL"/>
        </w:rPr>
        <w:t>Maksia</w:t>
      </w:r>
      <w:proofErr w:type="spellEnd"/>
      <w:r w:rsidRPr="0061799E">
        <w:rPr>
          <w:lang w:val="pl-PL"/>
        </w:rPr>
        <w:t xml:space="preserve"> </w:t>
      </w:r>
      <w:proofErr w:type="spellStart"/>
      <w:r w:rsidRPr="0061799E">
        <w:rPr>
          <w:lang w:val="pl-PL"/>
        </w:rPr>
        <w:t>Tockiego</w:t>
      </w:r>
      <w:proofErr w:type="spellEnd"/>
      <w:r w:rsidRPr="0061799E">
        <w:rPr>
          <w:lang w:val="pl-PL"/>
        </w:rPr>
        <w:t>.</w:t>
      </w:r>
    </w:p>
    <w:p w:rsidR="00480E53" w:rsidRPr="0061799E" w:rsidRDefault="0061799E">
      <w:pPr>
        <w:pStyle w:val="Nagwek2"/>
        <w:rPr>
          <w:lang w:val="pl-PL"/>
        </w:rPr>
      </w:pPr>
      <w:r w:rsidRPr="0061799E">
        <w:rPr>
          <w:lang w:val="pl-PL"/>
        </w:rPr>
        <w:t>3. TERMIN I MIEJSCE</w:t>
      </w:r>
    </w:p>
    <w:p w:rsidR="00480E53" w:rsidRPr="0061799E" w:rsidRDefault="002C29B9">
      <w:pPr>
        <w:rPr>
          <w:lang w:val="pl-PL"/>
        </w:rPr>
      </w:pPr>
      <w:r>
        <w:rPr>
          <w:lang w:val="pl-PL"/>
        </w:rPr>
        <w:t>Data: 22</w:t>
      </w:r>
      <w:r w:rsidR="0061799E" w:rsidRPr="0061799E">
        <w:rPr>
          <w:lang w:val="pl-PL"/>
        </w:rPr>
        <w:t xml:space="preserve"> marca 2026 r.</w:t>
      </w:r>
      <w:r w:rsidR="0061799E" w:rsidRPr="0061799E">
        <w:rPr>
          <w:lang w:val="pl-PL"/>
        </w:rPr>
        <w:br/>
        <w:t>Miejsce: Lesko – Rynek(</w:t>
      </w:r>
      <w:r w:rsidR="0061799E">
        <w:rPr>
          <w:lang w:val="pl-PL"/>
        </w:rPr>
        <w:t>plac przy fontannie</w:t>
      </w:r>
      <w:proofErr w:type="gramStart"/>
      <w:r w:rsidR="0061799E">
        <w:rPr>
          <w:lang w:val="pl-PL"/>
        </w:rPr>
        <w:t>)</w:t>
      </w:r>
      <w:r w:rsidR="0061799E" w:rsidRPr="0061799E">
        <w:rPr>
          <w:lang w:val="pl-PL"/>
        </w:rPr>
        <w:br/>
      </w:r>
      <w:r w:rsidR="0061799E" w:rsidRPr="0061799E">
        <w:rPr>
          <w:lang w:val="pl-PL"/>
        </w:rPr>
        <w:br/>
        <w:t>Program</w:t>
      </w:r>
      <w:proofErr w:type="gramEnd"/>
      <w:r w:rsidR="0061799E" w:rsidRPr="0061799E">
        <w:rPr>
          <w:lang w:val="pl-PL"/>
        </w:rPr>
        <w:t>:</w:t>
      </w:r>
      <w:r w:rsidR="0061799E" w:rsidRPr="0061799E">
        <w:rPr>
          <w:lang w:val="pl-PL"/>
        </w:rPr>
        <w:br/>
        <w:t>09:00 – otwarcie biura zawodów</w:t>
      </w:r>
      <w:r w:rsidR="0061799E" w:rsidRPr="0061799E">
        <w:rPr>
          <w:lang w:val="pl-PL"/>
        </w:rPr>
        <w:br/>
        <w:t>10:30 – start biegu na 1963 m</w:t>
      </w:r>
      <w:r w:rsidR="0061799E" w:rsidRPr="0061799E">
        <w:rPr>
          <w:lang w:val="pl-PL"/>
        </w:rPr>
        <w:br/>
        <w:t>11:15 – start biegu na 7 km</w:t>
      </w:r>
      <w:r w:rsidR="00ED4410">
        <w:rPr>
          <w:lang w:val="pl-PL"/>
        </w:rPr>
        <w:t xml:space="preserve"> (wyjazd autobusu z parkingu starostwa 10:55)</w:t>
      </w:r>
      <w:r w:rsidR="0061799E" w:rsidRPr="0061799E">
        <w:rPr>
          <w:lang w:val="pl-PL"/>
        </w:rPr>
        <w:br/>
        <w:t>13:00 – dekoracja zwycięzców</w:t>
      </w:r>
    </w:p>
    <w:p w:rsidR="001F24EB" w:rsidRDefault="001F24EB">
      <w:pPr>
        <w:pStyle w:val="Nagwek2"/>
        <w:rPr>
          <w:lang w:val="pl-PL"/>
        </w:rPr>
      </w:pPr>
    </w:p>
    <w:p w:rsidR="00480E53" w:rsidRPr="0061799E" w:rsidRDefault="0061799E">
      <w:pPr>
        <w:pStyle w:val="Nagwek2"/>
        <w:rPr>
          <w:lang w:val="pl-PL"/>
        </w:rPr>
      </w:pPr>
      <w:r w:rsidRPr="0061799E">
        <w:rPr>
          <w:lang w:val="pl-PL"/>
        </w:rPr>
        <w:t>4. DYSTANSE I TRASA</w:t>
      </w:r>
    </w:p>
    <w:p w:rsidR="001F24EB" w:rsidRDefault="0061799E">
      <w:pPr>
        <w:rPr>
          <w:lang w:val="pl-PL"/>
        </w:rPr>
      </w:pPr>
      <w:r w:rsidRPr="00571840">
        <w:rPr>
          <w:b/>
          <w:lang w:val="pl-PL"/>
        </w:rPr>
        <w:t>Bieg 1</w:t>
      </w:r>
      <w:r w:rsidRPr="0061799E">
        <w:rPr>
          <w:lang w:val="pl-PL"/>
        </w:rPr>
        <w:t xml:space="preserve"> – 1963 m (bieg symboliczny, trasa miejska).</w:t>
      </w:r>
      <w:r w:rsidR="001F24EB" w:rsidRPr="001F24EB">
        <w:rPr>
          <w:lang w:val="pl-PL"/>
        </w:rPr>
        <w:t xml:space="preserve"> &gt;</w:t>
      </w:r>
      <w:r w:rsidR="001F24EB" w:rsidRPr="001F24EB">
        <w:rPr>
          <w:lang w:val="pl-PL"/>
        </w:rPr>
        <w:tab/>
        <w:t xml:space="preserve">Przebieg trasy 1: Start/Meta Rynek (obok fontanny), ul.; 1000 - </w:t>
      </w:r>
      <w:proofErr w:type="spellStart"/>
      <w:r w:rsidR="001F24EB" w:rsidRPr="001F24EB">
        <w:rPr>
          <w:lang w:val="pl-PL"/>
        </w:rPr>
        <w:t>lecia</w:t>
      </w:r>
      <w:proofErr w:type="spellEnd"/>
      <w:r w:rsidR="001F24EB" w:rsidRPr="001F24EB">
        <w:rPr>
          <w:lang w:val="pl-PL"/>
        </w:rPr>
        <w:t>, Moniuszki, Słowackiego, Waryńskiego, Kościuszki, Planty - PI. Konstytucji 3 Maja, Śliżyńskiego, Rynek</w:t>
      </w:r>
    </w:p>
    <w:p w:rsidR="001F24EB" w:rsidRDefault="001F24EB">
      <w:pPr>
        <w:rPr>
          <w:lang w:val="pl-PL"/>
        </w:rPr>
      </w:pPr>
      <w:r>
        <w:rPr>
          <w:noProof/>
          <w:lang w:val="pl-PL" w:eastAsia="pl-PL"/>
        </w:rPr>
        <w:lastRenderedPageBreak/>
        <w:drawing>
          <wp:inline distT="0" distB="0" distL="0" distR="0">
            <wp:extent cx="4067175" cy="3253740"/>
            <wp:effectExtent l="171450" t="171450" r="180975" b="1943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rasa Biegu 1963m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32537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1F24EB" w:rsidRDefault="0061799E">
      <w:pPr>
        <w:rPr>
          <w:lang w:val="pl-PL"/>
        </w:rPr>
      </w:pPr>
      <w:r w:rsidRPr="0061799E">
        <w:rPr>
          <w:lang w:val="pl-PL"/>
        </w:rPr>
        <w:br/>
      </w:r>
      <w:r w:rsidRPr="00571840">
        <w:rPr>
          <w:b/>
          <w:lang w:val="pl-PL"/>
        </w:rPr>
        <w:t>Bieg 2</w:t>
      </w:r>
      <w:r w:rsidRPr="0061799E">
        <w:rPr>
          <w:lang w:val="pl-PL"/>
        </w:rPr>
        <w:t xml:space="preserve"> – 7 km (bieg główny, trasa uliczna).</w:t>
      </w:r>
      <w:r w:rsidR="001F24EB" w:rsidRPr="001F24EB">
        <w:rPr>
          <w:lang w:val="pl-PL"/>
        </w:rPr>
        <w:t xml:space="preserve"> &gt;</w:t>
      </w:r>
      <w:r w:rsidR="001F24EB" w:rsidRPr="001F24EB">
        <w:rPr>
          <w:lang w:val="pl-PL"/>
        </w:rPr>
        <w:tab/>
        <w:t>Przebieg trasy 2: kościół - Glinne, Jankowce, Jankowce (krzyżówka), LESKO: ul. Witosa, Waryńskiego, Kościuszki, Planty - PI. Konstytucji 3 Maja, Śliżyńskiego, Rynek</w:t>
      </w:r>
    </w:p>
    <w:p w:rsidR="001F24EB" w:rsidRDefault="001F24EB">
      <w:pPr>
        <w:rPr>
          <w:lang w:val="pl-PL"/>
        </w:rPr>
      </w:pPr>
      <w:r>
        <w:rPr>
          <w:noProof/>
          <w:lang w:val="pl-PL" w:eastAsia="pl-PL"/>
        </w:rPr>
        <w:drawing>
          <wp:inline distT="0" distB="0" distL="0" distR="0">
            <wp:extent cx="5257423" cy="3324225"/>
            <wp:effectExtent l="76200" t="76200" r="133985" b="1238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rasa Biegu 7 km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5063" cy="332905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lastRenderedPageBreak/>
        <w:br/>
      </w:r>
      <w:r w:rsidRPr="0061799E">
        <w:rPr>
          <w:lang w:val="pl-PL"/>
        </w:rPr>
        <w:br/>
        <w:t>Trasy będą oznakowane i zabezpieczone.</w:t>
      </w:r>
      <w:r w:rsidRPr="0061799E">
        <w:rPr>
          <w:lang w:val="pl-PL"/>
        </w:rPr>
        <w:br/>
        <w:t>Trasy nie posiadają atestu PZLA.</w:t>
      </w:r>
    </w:p>
    <w:p w:rsidR="00480E53" w:rsidRPr="0061799E" w:rsidRDefault="0061799E">
      <w:pPr>
        <w:pStyle w:val="Nagwek2"/>
        <w:rPr>
          <w:lang w:val="pl-PL"/>
        </w:rPr>
      </w:pPr>
      <w:r w:rsidRPr="0061799E">
        <w:rPr>
          <w:lang w:val="pl-PL"/>
        </w:rPr>
        <w:t>5. UCZESTNICTWO</w:t>
      </w:r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t>• W biegu głównym mogą startować osoby, które ukończyły 16 lat.</w:t>
      </w:r>
      <w:r w:rsidRPr="0061799E">
        <w:rPr>
          <w:lang w:val="pl-PL"/>
        </w:rPr>
        <w:br/>
        <w:t>• Osoby niepełnoletnie muszą posiadać zgodę opiekuna.</w:t>
      </w:r>
      <w:r w:rsidRPr="0061799E">
        <w:rPr>
          <w:lang w:val="pl-PL"/>
        </w:rPr>
        <w:br/>
        <w:t>• Limit uczestników: 200 osób.</w:t>
      </w:r>
      <w:r w:rsidRPr="0061799E">
        <w:rPr>
          <w:lang w:val="pl-PL"/>
        </w:rPr>
        <w:br/>
        <w:t>• Każdy uczestnik startuje na własną odpowiedzialność.</w:t>
      </w:r>
      <w:r w:rsidRPr="0061799E">
        <w:rPr>
          <w:lang w:val="pl-PL"/>
        </w:rPr>
        <w:br/>
        <w:t>• Warunkiem startu jest podpisanie oświadczenia i odbiór numeru startowego.</w:t>
      </w:r>
    </w:p>
    <w:p w:rsidR="00480E53" w:rsidRPr="0061799E" w:rsidRDefault="0061799E">
      <w:pPr>
        <w:pStyle w:val="Nagwek2"/>
        <w:rPr>
          <w:lang w:val="pl-PL"/>
        </w:rPr>
      </w:pPr>
      <w:r w:rsidRPr="0061799E">
        <w:rPr>
          <w:lang w:val="pl-PL"/>
        </w:rPr>
        <w:t>6. ZGŁOSZENIA</w:t>
      </w:r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t xml:space="preserve">Zapisy poprzez formularz na stronie </w:t>
      </w:r>
      <w:r w:rsidR="00023837" w:rsidRPr="00023837">
        <w:rPr>
          <w:lang w:val="pl-PL"/>
        </w:rPr>
        <w:t>https</w:t>
      </w:r>
      <w:proofErr w:type="gramStart"/>
      <w:r w:rsidR="00023837" w:rsidRPr="00023837">
        <w:rPr>
          <w:lang w:val="pl-PL"/>
        </w:rPr>
        <w:t>://timekeeper</w:t>
      </w:r>
      <w:proofErr w:type="gramEnd"/>
      <w:r w:rsidR="00023837" w:rsidRPr="00023837">
        <w:rPr>
          <w:lang w:val="pl-PL"/>
        </w:rPr>
        <w:t>.pl/</w:t>
      </w:r>
      <w:r w:rsidRPr="0061799E">
        <w:rPr>
          <w:lang w:val="pl-PL"/>
        </w:rPr>
        <w:br/>
      </w:r>
      <w:r w:rsidRPr="0061799E">
        <w:rPr>
          <w:lang w:val="pl-PL"/>
        </w:rPr>
        <w:br/>
        <w:t>Zapi</w:t>
      </w:r>
      <w:r w:rsidR="002C29B9">
        <w:rPr>
          <w:lang w:val="pl-PL"/>
        </w:rPr>
        <w:t>sy in</w:t>
      </w:r>
      <w:r w:rsidR="00023837">
        <w:rPr>
          <w:lang w:val="pl-PL"/>
        </w:rPr>
        <w:t>ternetowe trwają</w:t>
      </w:r>
      <w:r w:rsidR="00E852E0">
        <w:rPr>
          <w:lang w:val="pl-PL"/>
        </w:rPr>
        <w:t xml:space="preserve"> do 18 marca 2026 r. do godz</w:t>
      </w:r>
      <w:proofErr w:type="gramStart"/>
      <w:r w:rsidR="00E852E0">
        <w:rPr>
          <w:lang w:val="pl-PL"/>
        </w:rPr>
        <w:t>. 20</w:t>
      </w:r>
      <w:r w:rsidRPr="0061799E">
        <w:rPr>
          <w:lang w:val="pl-PL"/>
        </w:rPr>
        <w:t>:00 lub</w:t>
      </w:r>
      <w:proofErr w:type="gramEnd"/>
      <w:r w:rsidRPr="0061799E">
        <w:rPr>
          <w:lang w:val="pl-PL"/>
        </w:rPr>
        <w:t xml:space="preserve"> do wyczerpania limitu miejsc.</w:t>
      </w:r>
      <w:r w:rsidRPr="0061799E">
        <w:rPr>
          <w:lang w:val="pl-PL"/>
        </w:rPr>
        <w:br/>
      </w:r>
      <w:r w:rsidRPr="0061799E">
        <w:rPr>
          <w:lang w:val="pl-PL"/>
        </w:rPr>
        <w:br/>
        <w:t>W przypadku wolnych miejsc możliwe zapisy w dniu biegu.</w:t>
      </w:r>
      <w:r w:rsidRPr="0061799E">
        <w:rPr>
          <w:lang w:val="pl-PL"/>
        </w:rPr>
        <w:br/>
      </w:r>
      <w:r w:rsidRPr="0061799E">
        <w:rPr>
          <w:lang w:val="pl-PL"/>
        </w:rPr>
        <w:br/>
        <w:t>Organizator zastrzega możliwość wcześniejszego zamknięcia zapisów.</w:t>
      </w:r>
    </w:p>
    <w:p w:rsidR="00480E53" w:rsidRPr="0061799E" w:rsidRDefault="0061799E">
      <w:pPr>
        <w:pStyle w:val="Nagwek2"/>
        <w:rPr>
          <w:lang w:val="pl-PL"/>
        </w:rPr>
      </w:pPr>
      <w:r w:rsidRPr="0061799E">
        <w:rPr>
          <w:lang w:val="pl-PL"/>
        </w:rPr>
        <w:t>7. OPŁATA CHARYTATYWNA</w:t>
      </w:r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t>Udział w biegu ma char</w:t>
      </w:r>
      <w:r w:rsidR="00023837">
        <w:rPr>
          <w:lang w:val="pl-PL"/>
        </w:rPr>
        <w:t>akter charytatywny.</w:t>
      </w:r>
      <w:r w:rsidR="00023837">
        <w:rPr>
          <w:lang w:val="pl-PL"/>
        </w:rPr>
        <w:br/>
      </w:r>
      <w:r w:rsidRPr="0061799E">
        <w:rPr>
          <w:lang w:val="pl-PL"/>
        </w:rPr>
        <w:br/>
        <w:t xml:space="preserve">Całość zebranych środków zostanie przeznaczona na wsparcie leczenia </w:t>
      </w:r>
      <w:proofErr w:type="spellStart"/>
      <w:r w:rsidRPr="0061799E">
        <w:rPr>
          <w:lang w:val="pl-PL"/>
        </w:rPr>
        <w:t>Maksia</w:t>
      </w:r>
      <w:proofErr w:type="spellEnd"/>
      <w:r w:rsidRPr="0061799E">
        <w:rPr>
          <w:lang w:val="pl-PL"/>
        </w:rPr>
        <w:t xml:space="preserve"> </w:t>
      </w:r>
      <w:proofErr w:type="spellStart"/>
      <w:r w:rsidRPr="0061799E">
        <w:rPr>
          <w:lang w:val="pl-PL"/>
        </w:rPr>
        <w:t>Tockiego</w:t>
      </w:r>
      <w:proofErr w:type="spellEnd"/>
      <w:r w:rsidRPr="0061799E">
        <w:rPr>
          <w:lang w:val="pl-PL"/>
        </w:rPr>
        <w:t>.</w:t>
      </w:r>
    </w:p>
    <w:p w:rsidR="00480E53" w:rsidRPr="0061799E" w:rsidRDefault="0061799E">
      <w:pPr>
        <w:pStyle w:val="Nagwek2"/>
        <w:rPr>
          <w:lang w:val="pl-PL"/>
        </w:rPr>
      </w:pPr>
      <w:r w:rsidRPr="0061799E">
        <w:rPr>
          <w:lang w:val="pl-PL"/>
        </w:rPr>
        <w:t>8. KLASYFIKACJA I NAGRODY</w:t>
      </w:r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t>Pomiar czasu elektroniczny.</w:t>
      </w:r>
      <w:r w:rsidRPr="0061799E">
        <w:rPr>
          <w:lang w:val="pl-PL"/>
        </w:rPr>
        <w:br/>
      </w:r>
      <w:r w:rsidRPr="0061799E">
        <w:rPr>
          <w:lang w:val="pl-PL"/>
        </w:rPr>
        <w:br/>
        <w:t>Klasyfikacja:</w:t>
      </w:r>
      <w:r w:rsidRPr="0061799E">
        <w:rPr>
          <w:lang w:val="pl-PL"/>
        </w:rPr>
        <w:br/>
        <w:t>• Open kobiet i mężczyzn – oba dystanse</w:t>
      </w:r>
      <w:r w:rsidRPr="0061799E">
        <w:rPr>
          <w:lang w:val="pl-PL"/>
        </w:rPr>
        <w:br/>
        <w:t>• Kategorie wiekowe (</w:t>
      </w:r>
      <w:r w:rsidR="00602D84">
        <w:rPr>
          <w:lang w:val="pl-PL"/>
        </w:rPr>
        <w:t xml:space="preserve">tylko </w:t>
      </w:r>
      <w:r w:rsidRPr="0061799E">
        <w:rPr>
          <w:lang w:val="pl-PL"/>
        </w:rPr>
        <w:t>bieg 7 km):</w:t>
      </w:r>
      <w:r w:rsidRPr="0061799E">
        <w:rPr>
          <w:lang w:val="pl-PL"/>
        </w:rPr>
        <w:br/>
      </w:r>
      <w:r w:rsidR="00602D84" w:rsidRPr="00602D84">
        <w:rPr>
          <w:lang w:val="pl-PL"/>
        </w:rPr>
        <w:t>•</w:t>
      </w:r>
      <w:r w:rsidR="00602D84">
        <w:rPr>
          <w:lang w:val="pl-PL"/>
        </w:rPr>
        <w:t xml:space="preserve"> </w:t>
      </w:r>
      <w:r w:rsidRPr="0061799E">
        <w:rPr>
          <w:lang w:val="pl-PL"/>
        </w:rPr>
        <w:t>16–35 lat</w:t>
      </w:r>
      <w:r w:rsidRPr="0061799E">
        <w:rPr>
          <w:lang w:val="pl-PL"/>
        </w:rPr>
        <w:br/>
      </w:r>
      <w:r w:rsidR="00602D84" w:rsidRPr="00602D84">
        <w:rPr>
          <w:lang w:val="pl-PL"/>
        </w:rPr>
        <w:t>•</w:t>
      </w:r>
      <w:r w:rsidR="00602D84">
        <w:rPr>
          <w:lang w:val="pl-PL"/>
        </w:rPr>
        <w:t xml:space="preserve"> </w:t>
      </w:r>
      <w:r w:rsidRPr="0061799E">
        <w:rPr>
          <w:lang w:val="pl-PL"/>
        </w:rPr>
        <w:t>36–45 lat</w:t>
      </w:r>
      <w:r w:rsidRPr="0061799E">
        <w:rPr>
          <w:lang w:val="pl-PL"/>
        </w:rPr>
        <w:br/>
      </w:r>
      <w:r w:rsidR="00602D84" w:rsidRPr="00602D84">
        <w:rPr>
          <w:lang w:val="pl-PL"/>
        </w:rPr>
        <w:t>•</w:t>
      </w:r>
      <w:r w:rsidR="00602D84">
        <w:rPr>
          <w:lang w:val="pl-PL"/>
        </w:rPr>
        <w:t xml:space="preserve"> </w:t>
      </w:r>
      <w:r w:rsidRPr="0061799E">
        <w:rPr>
          <w:lang w:val="pl-PL"/>
        </w:rPr>
        <w:t>46+</w:t>
      </w:r>
      <w:r w:rsidRPr="0061799E">
        <w:rPr>
          <w:lang w:val="pl-PL"/>
        </w:rPr>
        <w:br/>
      </w:r>
      <w:r w:rsidRPr="0061799E">
        <w:rPr>
          <w:lang w:val="pl-PL"/>
        </w:rPr>
        <w:br/>
        <w:t>Nagrody:</w:t>
      </w:r>
      <w:r w:rsidRPr="0061799E">
        <w:rPr>
          <w:lang w:val="pl-PL"/>
        </w:rPr>
        <w:br/>
        <w:t>• Puchary za miejsca 1–3 w klasyfikacji open</w:t>
      </w:r>
      <w:r w:rsidRPr="0061799E">
        <w:rPr>
          <w:lang w:val="pl-PL"/>
        </w:rPr>
        <w:br/>
        <w:t>• Pamiątkowe medale dla wszystkich uczestników</w:t>
      </w:r>
      <w:r w:rsidRPr="0061799E">
        <w:rPr>
          <w:lang w:val="pl-PL"/>
        </w:rPr>
        <w:br/>
        <w:t xml:space="preserve">• W kategoriach wiekowych wszyscy sklasyfikowani </w:t>
      </w:r>
      <w:r w:rsidR="00330BF6">
        <w:rPr>
          <w:lang w:val="pl-PL"/>
        </w:rPr>
        <w:t xml:space="preserve">na miejscach 1-3 </w:t>
      </w:r>
      <w:r w:rsidRPr="0061799E">
        <w:rPr>
          <w:lang w:val="pl-PL"/>
        </w:rPr>
        <w:t>uczestnicy otrzymają pamiątkowe dyplomy</w:t>
      </w:r>
      <w:bookmarkStart w:id="0" w:name="_GoBack"/>
      <w:bookmarkEnd w:id="0"/>
    </w:p>
    <w:p w:rsidR="00480E53" w:rsidRPr="0061799E" w:rsidRDefault="0061799E">
      <w:pPr>
        <w:pStyle w:val="Nagwek2"/>
        <w:rPr>
          <w:lang w:val="pl-PL"/>
        </w:rPr>
      </w:pPr>
      <w:r w:rsidRPr="0061799E">
        <w:rPr>
          <w:lang w:val="pl-PL"/>
        </w:rPr>
        <w:lastRenderedPageBreak/>
        <w:t>9. BIURO ZAWODÓW I DEPOZYT</w:t>
      </w:r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t xml:space="preserve">Biuro </w:t>
      </w:r>
      <w:r w:rsidR="00761BA3">
        <w:rPr>
          <w:lang w:val="pl-PL"/>
        </w:rPr>
        <w:t xml:space="preserve">zawodów plac przy fontannie namiot </w:t>
      </w:r>
      <w:proofErr w:type="spellStart"/>
      <w:r w:rsidR="00761BA3">
        <w:rPr>
          <w:lang w:val="pl-PL"/>
        </w:rPr>
        <w:t>SanOK</w:t>
      </w:r>
      <w:proofErr w:type="spellEnd"/>
      <w:r w:rsidR="00761BA3">
        <w:rPr>
          <w:lang w:val="pl-PL"/>
        </w:rPr>
        <w:t xml:space="preserve"> Biega</w:t>
      </w:r>
      <w:r w:rsidRPr="0061799E">
        <w:rPr>
          <w:lang w:val="pl-PL"/>
        </w:rPr>
        <w:t>.</w:t>
      </w:r>
      <w:r w:rsidRPr="0061799E">
        <w:rPr>
          <w:lang w:val="pl-PL"/>
        </w:rPr>
        <w:br/>
      </w:r>
      <w:r w:rsidRPr="0061799E">
        <w:rPr>
          <w:lang w:val="pl-PL"/>
        </w:rPr>
        <w:br/>
        <w:t>Depozyt dostępny na podstawie numeru startowego.</w:t>
      </w:r>
      <w:r w:rsidRPr="0061799E">
        <w:rPr>
          <w:lang w:val="pl-PL"/>
        </w:rPr>
        <w:br/>
        <w:t>Organizator nie odpowiada za rzeczy wartościowe.</w:t>
      </w:r>
    </w:p>
    <w:p w:rsidR="00480E53" w:rsidRPr="0061799E" w:rsidRDefault="0061799E">
      <w:pPr>
        <w:pStyle w:val="Nagwek2"/>
        <w:rPr>
          <w:lang w:val="pl-PL"/>
        </w:rPr>
      </w:pPr>
      <w:r w:rsidRPr="0061799E">
        <w:rPr>
          <w:lang w:val="pl-PL"/>
        </w:rPr>
        <w:t>10. BEZPIECZEŃSTWO</w:t>
      </w:r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t>Bieg odbędzie się przy częściowo ograniczonym ruchu drogowym.</w:t>
      </w:r>
      <w:r w:rsidRPr="0061799E">
        <w:rPr>
          <w:lang w:val="pl-PL"/>
        </w:rPr>
        <w:br/>
      </w:r>
      <w:r w:rsidRPr="0061799E">
        <w:rPr>
          <w:lang w:val="pl-PL"/>
        </w:rPr>
        <w:br/>
        <w:t>Uczestnicy zobowiązani są do stosowania się do poleceń służb i organizatora.</w:t>
      </w:r>
      <w:r w:rsidRPr="0061799E">
        <w:rPr>
          <w:lang w:val="pl-PL"/>
        </w:rPr>
        <w:br/>
        <w:t>Organizator zapewnia zabezpieczenie medyczne.</w:t>
      </w:r>
    </w:p>
    <w:p w:rsidR="00480E53" w:rsidRPr="0061799E" w:rsidRDefault="0061799E">
      <w:pPr>
        <w:pStyle w:val="Nagwek2"/>
        <w:rPr>
          <w:lang w:val="pl-PL"/>
        </w:rPr>
      </w:pPr>
      <w:r w:rsidRPr="0061799E">
        <w:rPr>
          <w:lang w:val="pl-PL"/>
        </w:rPr>
        <w:t>11. OCHRONA DANYCH OSOBOWYCH</w:t>
      </w:r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t xml:space="preserve">Administratorem danych osobowych jest Starostwo Powiatowe w Lesku oraz </w:t>
      </w:r>
      <w:r w:rsidR="00023837" w:rsidRPr="00023837">
        <w:rPr>
          <w:lang w:val="pl-PL"/>
        </w:rPr>
        <w:t>https</w:t>
      </w:r>
      <w:proofErr w:type="gramStart"/>
      <w:r w:rsidR="00023837" w:rsidRPr="00023837">
        <w:rPr>
          <w:lang w:val="pl-PL"/>
        </w:rPr>
        <w:t>://timekeeper</w:t>
      </w:r>
      <w:proofErr w:type="gramEnd"/>
      <w:r w:rsidR="00023837" w:rsidRPr="00023837">
        <w:rPr>
          <w:lang w:val="pl-PL"/>
        </w:rPr>
        <w:t>.</w:t>
      </w:r>
      <w:proofErr w:type="gramStart"/>
      <w:r w:rsidR="00023837" w:rsidRPr="00023837">
        <w:rPr>
          <w:lang w:val="pl-PL"/>
        </w:rPr>
        <w:t>pl</w:t>
      </w:r>
      <w:proofErr w:type="gramEnd"/>
      <w:r w:rsidR="00023837" w:rsidRPr="00023837">
        <w:rPr>
          <w:lang w:val="pl-PL"/>
        </w:rPr>
        <w:t>/</w:t>
      </w:r>
      <w:r w:rsidRPr="0061799E">
        <w:rPr>
          <w:lang w:val="pl-PL"/>
        </w:rPr>
        <w:br/>
      </w:r>
      <w:r w:rsidRPr="0061799E">
        <w:rPr>
          <w:lang w:val="pl-PL"/>
        </w:rPr>
        <w:br/>
        <w:t>Dane będą przetwarzane w celu organizacji biegu, publikacji wyników oraz działań informacyjnych.</w:t>
      </w:r>
      <w:r w:rsidRPr="0061799E">
        <w:rPr>
          <w:lang w:val="pl-PL"/>
        </w:rPr>
        <w:br/>
        <w:t>Uczestnik ma prawo dostępu do swoich danych oraz ich poprawiania.</w:t>
      </w:r>
      <w:r w:rsidRPr="0061799E">
        <w:rPr>
          <w:lang w:val="pl-PL"/>
        </w:rPr>
        <w:br/>
      </w:r>
      <w:r w:rsidRPr="0061799E">
        <w:rPr>
          <w:lang w:val="pl-PL"/>
        </w:rPr>
        <w:br/>
        <w:t>Kontakt z Inspektorem Ochrony Danych: iod@powiat-leski.</w:t>
      </w:r>
      <w:proofErr w:type="gramStart"/>
      <w:r w:rsidRPr="0061799E">
        <w:rPr>
          <w:lang w:val="pl-PL"/>
        </w:rPr>
        <w:t>pl</w:t>
      </w:r>
      <w:proofErr w:type="gramEnd"/>
      <w:r w:rsidRPr="0061799E">
        <w:rPr>
          <w:lang w:val="pl-PL"/>
        </w:rPr>
        <w:br/>
      </w:r>
      <w:r w:rsidRPr="0061799E">
        <w:rPr>
          <w:lang w:val="pl-PL"/>
        </w:rPr>
        <w:br/>
        <w:t xml:space="preserve">Uczestnik wyraża zgodę na nieodpłatne wykorzystanie wizerunku w materiałach promocyjnych </w:t>
      </w:r>
      <w:r w:rsidRPr="0061799E">
        <w:rPr>
          <w:lang w:val="pl-PL"/>
        </w:rPr>
        <w:br/>
        <w:t>bez ograniczeń czasowych i terytorialnych.</w:t>
      </w:r>
    </w:p>
    <w:p w:rsidR="00480E53" w:rsidRPr="0061799E" w:rsidRDefault="0061799E">
      <w:pPr>
        <w:pStyle w:val="Nagwek2"/>
        <w:rPr>
          <w:lang w:val="pl-PL"/>
        </w:rPr>
      </w:pPr>
      <w:r w:rsidRPr="0061799E">
        <w:rPr>
          <w:lang w:val="pl-PL"/>
        </w:rPr>
        <w:t>12. POSTANOWIENIA KOŃCOWE</w:t>
      </w:r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t>• Bieg odbędzie się bez względu na warunki atmosferyczne.</w:t>
      </w:r>
      <w:r w:rsidRPr="0061799E">
        <w:rPr>
          <w:lang w:val="pl-PL"/>
        </w:rPr>
        <w:br/>
        <w:t>• Interpretacja regulaminu należy do Organizatora.</w:t>
      </w:r>
      <w:r w:rsidRPr="0061799E">
        <w:rPr>
          <w:lang w:val="pl-PL"/>
        </w:rPr>
        <w:br/>
        <w:t>• Udział w biegu jest równoznaczny z akceptacją regulaminu.</w:t>
      </w:r>
      <w:r w:rsidRPr="0061799E">
        <w:rPr>
          <w:lang w:val="pl-PL"/>
        </w:rPr>
        <w:br/>
        <w:t>• W sprawach nieuregulowanych stosuje się przepisy Kodeksu cywilnego.</w:t>
      </w:r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br w:type="page"/>
      </w:r>
    </w:p>
    <w:p w:rsidR="00480E53" w:rsidRPr="0061799E" w:rsidRDefault="0061799E">
      <w:pPr>
        <w:pStyle w:val="Nagwek1"/>
        <w:rPr>
          <w:lang w:val="pl-PL"/>
        </w:rPr>
      </w:pPr>
      <w:r w:rsidRPr="0061799E">
        <w:rPr>
          <w:lang w:val="pl-PL"/>
        </w:rPr>
        <w:lastRenderedPageBreak/>
        <w:t>ZAŁĄCZNIK NR 1 – OŚWIADCZENIE UCZESTNIKA</w:t>
      </w:r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t xml:space="preserve">Imię i </w:t>
      </w:r>
      <w:proofErr w:type="gramStart"/>
      <w:r w:rsidRPr="0061799E">
        <w:rPr>
          <w:lang w:val="pl-PL"/>
        </w:rPr>
        <w:t>nazwisko: ................................................</w:t>
      </w:r>
      <w:proofErr w:type="gramEnd"/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t xml:space="preserve">Data </w:t>
      </w:r>
      <w:proofErr w:type="gramStart"/>
      <w:r w:rsidRPr="0061799E">
        <w:rPr>
          <w:lang w:val="pl-PL"/>
        </w:rPr>
        <w:t>urodzenia: ................................................</w:t>
      </w:r>
      <w:proofErr w:type="gramEnd"/>
    </w:p>
    <w:p w:rsidR="00480E53" w:rsidRPr="0061799E" w:rsidRDefault="0061799E">
      <w:pPr>
        <w:rPr>
          <w:lang w:val="pl-PL"/>
        </w:rPr>
      </w:pPr>
      <w:proofErr w:type="gramStart"/>
      <w:r w:rsidRPr="0061799E">
        <w:rPr>
          <w:lang w:val="pl-PL"/>
        </w:rPr>
        <w:t>Miejscowość: ................................................</w:t>
      </w:r>
      <w:proofErr w:type="gramEnd"/>
    </w:p>
    <w:p w:rsidR="00480E53" w:rsidRPr="0061799E" w:rsidRDefault="0061799E">
      <w:pPr>
        <w:rPr>
          <w:lang w:val="pl-PL"/>
        </w:rPr>
      </w:pPr>
      <w:proofErr w:type="gramStart"/>
      <w:r w:rsidRPr="0061799E">
        <w:rPr>
          <w:lang w:val="pl-PL"/>
        </w:rPr>
        <w:t>Telefon: ................................................</w:t>
      </w:r>
      <w:proofErr w:type="gramEnd"/>
      <w:r w:rsidRPr="0061799E">
        <w:rPr>
          <w:lang w:val="pl-PL"/>
        </w:rPr>
        <w:br/>
      </w:r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t>Oświadczam, że zapoznałem/</w:t>
      </w:r>
      <w:proofErr w:type="spellStart"/>
      <w:r w:rsidRPr="0061799E">
        <w:rPr>
          <w:lang w:val="pl-PL"/>
        </w:rPr>
        <w:t>am</w:t>
      </w:r>
      <w:proofErr w:type="spellEnd"/>
      <w:r w:rsidRPr="0061799E">
        <w:rPr>
          <w:lang w:val="pl-PL"/>
        </w:rPr>
        <w:t xml:space="preserve"> się z regulaminem i biorę udział w biegu na własną odpowiedzialność.</w:t>
      </w:r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t>Mój stan zdrowia pozwala na udział w biegu.</w:t>
      </w:r>
    </w:p>
    <w:p w:rsidR="00480E53" w:rsidRPr="0061799E" w:rsidRDefault="0061799E">
      <w:pPr>
        <w:rPr>
          <w:lang w:val="pl-PL"/>
        </w:rPr>
      </w:pPr>
      <w:r w:rsidRPr="0061799E">
        <w:rPr>
          <w:lang w:val="pl-PL"/>
        </w:rPr>
        <w:t>Wyrażam zgodę na przetwarzanie danych osobowych i wykorzystanie wizerunku.</w:t>
      </w:r>
      <w:r w:rsidRPr="0061799E">
        <w:rPr>
          <w:lang w:val="pl-PL"/>
        </w:rPr>
        <w:br/>
      </w:r>
    </w:p>
    <w:p w:rsidR="00480E53" w:rsidRDefault="0061799E">
      <w:r>
        <w:t>Data: ................................................</w:t>
      </w:r>
    </w:p>
    <w:p w:rsidR="00480E53" w:rsidRDefault="0061799E">
      <w:r>
        <w:t>Podpis uczestnika: ................................................</w:t>
      </w:r>
    </w:p>
    <w:sectPr w:rsidR="00480E5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23837"/>
    <w:rsid w:val="00034616"/>
    <w:rsid w:val="0006063C"/>
    <w:rsid w:val="000B1709"/>
    <w:rsid w:val="0015074B"/>
    <w:rsid w:val="001F24EB"/>
    <w:rsid w:val="0029639D"/>
    <w:rsid w:val="002C29B9"/>
    <w:rsid w:val="00326F90"/>
    <w:rsid w:val="00330BF6"/>
    <w:rsid w:val="003641DE"/>
    <w:rsid w:val="00480E53"/>
    <w:rsid w:val="00571840"/>
    <w:rsid w:val="00602D84"/>
    <w:rsid w:val="0061799E"/>
    <w:rsid w:val="00761BA3"/>
    <w:rsid w:val="007F485F"/>
    <w:rsid w:val="008E1548"/>
    <w:rsid w:val="00A01AEF"/>
    <w:rsid w:val="00AA1D8D"/>
    <w:rsid w:val="00B47730"/>
    <w:rsid w:val="00CB0664"/>
    <w:rsid w:val="00D85C6B"/>
    <w:rsid w:val="00D9458A"/>
    <w:rsid w:val="00E634EB"/>
    <w:rsid w:val="00E852E0"/>
    <w:rsid w:val="00EA71BE"/>
    <w:rsid w:val="00ED441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9955353B-89A1-4A53-9D2B-02BF7304D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C2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2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3517896-E02F-4239-86D9-44EE2BE17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600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4194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Użytkownik systemu Windows</cp:lastModifiedBy>
  <cp:revision>2</cp:revision>
  <cp:lastPrinted>2026-02-23T09:41:00Z</cp:lastPrinted>
  <dcterms:created xsi:type="dcterms:W3CDTF">2026-03-06T14:17:00Z</dcterms:created>
  <dcterms:modified xsi:type="dcterms:W3CDTF">2026-03-06T14:17:00Z</dcterms:modified>
  <cp:category/>
</cp:coreProperties>
</file>